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Glasstein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50622958" name="46d9d3a0-26b6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039743" name="46d9d3a0-26b6-11f1-93d7-17e0d209240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91504477" name="082c55f0-26b7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2886950" name="082c55f0-26b7-11f1-93d7-17e0d209240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Aufenthalt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94120931" name="f4b497b0-26b8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397197" name="f4b497b0-26b8-11f1-93d7-17e0d209240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Aufenthalt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0617748" name="74e6bd00-26b9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6646692" name="74e6bd00-26b9-11f1-93d7-17e0d209240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Aufenthalt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22007989" name="cb6a1b90-26b9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8582135" name="cb6a1b90-26b9-11f1-93d7-17e0d209240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7062828" name="aae56950-26ba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9301283" name="aae56950-26ba-11f1-8778-1b5c842badf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1440817" name="eb26e290-26bb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7628733" name="eb26e290-26bb-11f1-8778-1b5c842badf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23477238" name="ea8555f0-26bc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1765976" name="ea8555f0-26bc-11f1-8778-1b5c842badf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82355983" name="3eb5c3d0-26bd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5386915" name="3eb5c3d0-26bd-11f1-8778-1b5c842badf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4829090" name="eb185c40-26be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918927" name="eb185c40-26be-11f1-8778-1b5c842badf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FZ Rohr</w:t>
            </w:r>
          </w:p>
        </w:tc>
        <w:tc>
          <w:p>
            <w:pPr>
              <w:spacing w:before="0" w:after="0" w:line="240" w:lineRule="auto"/>
            </w:pPr>
            <w:r>
              <w:t>Fallrohr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4530528" name="7b6e47f0-26bf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6825273" name="7b6e47f0-26bf-11f1-8778-1b5c842badf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Laube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612866" name="c079091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28512" name="c0790910-26c0-11f1-8778-1b5c842badf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3588388" name="d41a19e0-26c1-11f1-86ba-358f1e1ef9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9829574" name="d41a19e0-26c1-11f1-86ba-358f1e1ef9cb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Trog</w:t>
            </w:r>
          </w:p>
        </w:tc>
        <w:tc>
          <w:p>
            <w:pPr>
              <w:spacing w:before="0" w:after="0" w:line="240" w:lineRule="auto"/>
            </w:pPr>
            <w:r>
              <w:t>Blumenkiste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9352295" name="66aa6530-26c2-11f1-a947-ff512711de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377546" name="66aa6530-26c2-11f1-a947-ff512711defc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Unterdach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43438712" name="807b8890-26bd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8140433" name="807b8890-26bd-11f1-8778-1b5c842badf9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Elektroheizung</w:t>
            </w:r>
          </w:p>
        </w:tc>
        <w:tc>
          <w:p>
            <w:pPr>
              <w:spacing w:before="0" w:after="0" w:line="240" w:lineRule="auto"/>
            </w:pPr>
            <w:r>
              <w:t>FZ Platten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7853479" name="401636d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128462" name="401636d0-26c0-11f1-8778-1b5c842badf9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